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Finding Meaning in How You Spend Your Spare Time (Volunteering)</w:t>
      </w:r>
    </w:p>
    <w:p>
      <w:pPr>
        <w:pStyle w:val="Heading2"/>
      </w:pPr>
      <w:r>
        <w:t>Section 1: What Is Volunteering?</w:t>
      </w:r>
    </w:p>
    <w:p>
      <w:r>
        <w:t>Key Concepts:</w:t>
        <w:br/>
        <w:t>• Volunteering is giving time to help others without pay.</w:t>
        <w:br/>
        <w:t>• Volunteering strengthens communities.</w:t>
      </w:r>
    </w:p>
    <w:p>
      <w:r>
        <w:t>Practice Exercise:</w:t>
        <w:br/>
        <w:t>Write one example of volunteering you have seen or heard about.</w:t>
      </w:r>
    </w:p>
    <w:p>
      <w:pPr>
        <w:pStyle w:val="Heading2"/>
      </w:pPr>
      <w:r>
        <w:t>Section 2: Benefits of Volunteering</w:t>
      </w:r>
    </w:p>
    <w:p>
      <w:r>
        <w:t>Key Concepts:</w:t>
        <w:br/>
        <w:t>• Volunteering helps others and helps you grow.</w:t>
        <w:br/>
        <w:t>• It can build confidence, skills, and friendships.</w:t>
      </w:r>
    </w:p>
    <w:p>
      <w:r>
        <w:t>Practice Exercise:</w:t>
        <w:br/>
        <w:t>List one benefit volunteering could give you.</w:t>
      </w:r>
    </w:p>
    <w:p>
      <w:pPr>
        <w:pStyle w:val="Heading2"/>
      </w:pPr>
      <w:r>
        <w:t>Section 3: Skills and Purpose</w:t>
      </w:r>
    </w:p>
    <w:p>
      <w:r>
        <w:t>Key Concepts:</w:t>
        <w:br/>
        <w:t>• Volunteering builds skills like teamwork and responsibility.</w:t>
        <w:br/>
        <w:t>• Helping others can give a sense of purpose.</w:t>
      </w:r>
    </w:p>
    <w:p>
      <w:r>
        <w:t>Practice Exercise:</w:t>
        <w:br/>
        <w:t>Name one skill you could build through volunteering.</w:t>
      </w:r>
    </w:p>
    <w:p>
      <w:pPr>
        <w:pStyle w:val="Heading2"/>
      </w:pPr>
      <w:r>
        <w:t>Section 4: Finding the Right Opportunity</w:t>
      </w:r>
    </w:p>
    <w:p>
      <w:r>
        <w:t>Key Concepts:</w:t>
        <w:br/>
        <w:t>• Volunteering works best when it matches your interests.</w:t>
        <w:br/>
        <w:t>• Opportunities can be found at school or in the community.</w:t>
      </w:r>
    </w:p>
    <w:p>
      <w:r>
        <w:t>Practice Exercise:</w:t>
        <w:br/>
        <w:t>Describe one place you could volunteer and why it interests you.</w:t>
      </w:r>
    </w:p>
    <w:p>
      <w:pPr>
        <w:pStyle w:val="Heading2"/>
      </w:pPr>
      <w:r>
        <w:t>Cumulative Assessment</w:t>
      </w:r>
    </w:p>
    <w:p>
      <w:r>
        <w:t>• Why is volunteering important for communities?</w:t>
      </w:r>
    </w:p>
    <w:p>
      <w:r>
        <w:t>• How can volunteering benefit you personally?</w:t>
      </w:r>
    </w:p>
    <w:p>
      <w:r>
        <w:t>• Why is it helpful to choose volunteer work that matches your interests?</w:t>
      </w:r>
    </w:p>
    <w:p>
      <w:r>
        <w:t>• What skills can volunteering help you develop?</w:t>
      </w:r>
    </w:p>
    <w:p>
      <w:r>
        <w:t>• How can volunteering give your spare time more meaning?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